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Alle Schlafzimmer und Gang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3442248" name="7dfea430-f43c-11ef-a367-2106712ed3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9822058" name="7dfea430-f43c-11ef-a367-2106712ed30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5309952" name="afe99270-f43c-11ef-b0e3-a1620f48e0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9479171" name="afe99270-f43c-11ef-b0e3-a1620f48e07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8537848" name="c7a5ed50-f43c-11ef-9264-f78eb827d8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7909921" name="c7a5ed50-f43c-11ef-9264-f78eb827d88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18437906" name="f471f9a0-f43c-11ef-8293-0396149424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8165384" name="f471f9a0-f43c-11ef-8293-039614942494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DG/ EG 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Eternitrohr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1360053" name="41d33d80-f43d-11ef-b22b-ad52788b09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0099765" name="41d33d80-f43d-11ef-b22b-ad52788b0970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DG /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8318519" name="23c12e60-f43d-11ef-b719-8f91bf341c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6210652" name="23c12e60-f43d-11ef-b719-8f91bf341c9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/UG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5366390" name="5252f4a0-f43f-11ef-a02a-f3bf160fb5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7202245" name="5252f4a0-f43f-11ef-a02a-f3bf160fb5db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Gesammtes Unterdach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5363713" name="71d40f00-f43d-11ef-b1d5-bb5ad32f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7619394" name="71d40f00-f43d-11ef-b1d5-bb5ad32f630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/ Gang / Treppenhaus </w:t>
            </w:r>
          </w:p>
          <w:p>
            <w:pPr>
              <w:spacing w:before="0" w:after="0" w:line="240" w:lineRule="auto"/>
            </w:pPr>
            <w:r>
              <w:t>EG /UG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9671612" name="70e27120-f43f-11ef-a855-19e456beed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5099826" name="70e27120-f43f-11ef-a855-19e456beede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39497870" name="2ace4460-f440-11ef-a25e-2986c4ef4a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5029370" name="2ace4460-f440-11ef-a25e-2986c4ef4af4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3644379" name="41d001d0-f440-11ef-b8b0-4b9486f33d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3820986" name="41d001d0-f440-11ef-b8b0-4b9486f33d2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5959318" name="58e40ec0-f440-11ef-baef-778f1c5845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2966631" name="58e40ec0-f440-11ef-baef-778f1c58450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9114329" name="6d1ee400-f440-11ef-a462-c36e7cf864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356790" name="6d1ee400-f440-11ef-a462-c36e7cf864e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3643812" name="ee619980-f441-11ef-aa3f-99ee2300ad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2642786" name="ee619980-f441-11ef-aa3f-99ee2300ad4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6299375" name="07909730-f442-11ef-821a-eb40810e9c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4219116" name="07909730-f442-11ef-821a-eb40810e9c5f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Alle Schlafzimmer /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2806498" name="210aa7a0-f442-11ef-b4e7-fddad2dfb7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6618522" name="210aa7a0-f442-11ef-b4e7-fddad2dfb70b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9785133" name="ee883ee0-f442-11ef-afa1-0f198b6a5b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118034" name="ee883ee0-f442-11ef-afa1-0f198b6a5b4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9448461" name="12726dd0-f443-11ef-ae78-034ec3e041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4105125" name="12726dd0-f443-11ef-ae78-034ec3e04169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3564345" name="2628a9c0-f443-11ef-9f37-7905bde7bf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4826464" name="2628a9c0-f443-11ef-9f37-7905bde7bf0f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1115783" name="cc757290-f443-11ef-acab-433d56b54a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1883304" name="cc757290-f443-11ef-acab-433d56b54ae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9049399" name="38b547e0-f445-11ef-a837-a121143bcc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340112" name="38b547e0-f445-11ef-a837-a121143bcc8d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Rauchrohr </w:t>
            </w:r>
          </w:p>
        </w:tc>
        <w:tc>
          <w:p>
            <w:pPr>
              <w:spacing w:before="0" w:after="0" w:line="240" w:lineRule="auto"/>
            </w:pPr>
            <w:r>
              <w:t>Asbestkarton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5954059" name="4ec63cb0-f445-11ef-a749-51a5ec3f35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2182431" name="4ec63cb0-f445-11ef-a749-51a5ec3f351b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Heizraum / Naturkeller </w:t>
            </w:r>
          </w:p>
          <w:p>
            <w:pPr>
              <w:spacing w:before="0" w:after="0" w:line="240" w:lineRule="auto"/>
            </w:pPr>
            <w:r>
              <w:t>UH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Rohrbandagen </w:t>
            </w:r>
          </w:p>
        </w:tc>
        <w:tc>
          <w:p>
            <w:pPr>
              <w:spacing w:before="0" w:after="0" w:line="240" w:lineRule="auto"/>
            </w:pPr>
            <w:r>
              <w:t>Spachtelmasse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5864133" name="1549c960-f446-11ef-9963-5b791916db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8064757" name="1549c960-f446-11ef-9963-5b791916db09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Gang / Treppenhaus / Naturkeller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4789243" name="69523ce0-f446-11ef-b998-ebd6cc1b58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2339914" name="69523ce0-f446-11ef-b998-ebd6cc1b5885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Türe </w:t>
            </w:r>
          </w:p>
        </w:tc>
        <w:tc>
          <w:p>
            <w:pPr>
              <w:spacing w:before="0" w:after="0" w:line="240" w:lineRule="auto"/>
            </w:pPr>
            <w:r>
              <w:t>Türe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6773021" name="f1626eb0-f447-11ef-a133-eb2f75b85b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33173" name="f1626eb0-f447-11ef-a133-eb2f75b85bb0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Alpstrasse 3a, 9430 St. Margrethen</w:t>
          </w:r>
        </w:p>
        <w:p>
          <w:pPr>
            <w:spacing w:before="0" w:after="0"/>
          </w:pPr>
          <w:r>
            <w:t>191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footer.xml" Type="http://schemas.openxmlformats.org/officeDocument/2006/relationships/footer" Id="rId2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